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2A246" w14:textId="77777777" w:rsidR="00160AF2" w:rsidRDefault="00F16E1D" w:rsidP="00160AF2">
      <w:pPr>
        <w:pStyle w:val="Bijlageondertitel"/>
        <w:numPr>
          <w:ilvl w:val="0"/>
          <w:numId w:val="0"/>
        </w:numPr>
      </w:pPr>
      <w:bookmarkStart w:id="0" w:name="_Toc494107698"/>
      <w:bookmarkStart w:id="1" w:name="_Toc490149778"/>
      <w:bookmarkStart w:id="2" w:name="_Toc457922946"/>
      <w:bookmarkStart w:id="3" w:name="_Toc457922920"/>
      <w:bookmarkStart w:id="4" w:name="_Toc457495527"/>
      <w:bookmarkStart w:id="5" w:name="_Toc457480017"/>
      <w:bookmarkStart w:id="6" w:name="_Toc456857221"/>
      <w:bookmarkStart w:id="7" w:name="_Toc440039606"/>
      <w:bookmarkStart w:id="8" w:name="_Toc428742903"/>
      <w:bookmarkStart w:id="9" w:name="_Toc417311097"/>
      <w:bookmarkStart w:id="10" w:name="_Toc417245487"/>
      <w:r>
        <w:t xml:space="preserve">Bijlage </w:t>
      </w:r>
      <w:r w:rsidR="005D0A22">
        <w:t>2</w:t>
      </w:r>
      <w:r w:rsidRPr="00F16E1D">
        <w:rPr>
          <w:color w:val="FF0000"/>
        </w:rPr>
        <w:t xml:space="preserve"> </w:t>
      </w:r>
      <w:r>
        <w:t xml:space="preserve">– </w:t>
      </w:r>
      <w:bookmarkStart w:id="11" w:name="_Toc29548360"/>
      <w:bookmarkEnd w:id="0"/>
      <w:bookmarkEnd w:id="1"/>
      <w:bookmarkEnd w:id="2"/>
      <w:bookmarkEnd w:id="3"/>
      <w:bookmarkEnd w:id="4"/>
      <w:bookmarkEnd w:id="5"/>
      <w:bookmarkEnd w:id="6"/>
      <w:bookmarkEnd w:id="7"/>
      <w:bookmarkEnd w:id="8"/>
      <w:bookmarkEnd w:id="9"/>
      <w:bookmarkEnd w:id="10"/>
      <w:r w:rsidR="00160AF2">
        <w:t>Model Inschrijfformulier</w:t>
      </w:r>
      <w:bookmarkEnd w:id="11"/>
    </w:p>
    <w:p w14:paraId="3CB80FA0" w14:textId="77777777" w:rsidR="00160AF2" w:rsidRPr="004464EE" w:rsidRDefault="00160AF2" w:rsidP="00160AF2">
      <w:r w:rsidRPr="004464EE">
        <w:t>De hierna te noemen inschrijver(s):</w:t>
      </w:r>
    </w:p>
    <w:p w14:paraId="7C3C4FCD" w14:textId="77777777" w:rsidR="00160AF2" w:rsidRPr="004464EE" w:rsidRDefault="00160AF2" w:rsidP="00160AF2"/>
    <w:p w14:paraId="30CE7425" w14:textId="77777777" w:rsidR="00160AF2" w:rsidRPr="004464EE" w:rsidRDefault="00160AF2" w:rsidP="00160AF2">
      <w:pPr>
        <w:numPr>
          <w:ilvl w:val="0"/>
          <w:numId w:val="31"/>
        </w:numPr>
      </w:pPr>
      <w:r w:rsidRPr="004464EE">
        <w:t>___________________ statutair gevestigd te: _______________ nummer handelsregister __________</w:t>
      </w:r>
    </w:p>
    <w:p w14:paraId="7B4A6EE7" w14:textId="77777777" w:rsidR="00160AF2" w:rsidRPr="004464EE" w:rsidRDefault="00160AF2" w:rsidP="00160AF2"/>
    <w:p w14:paraId="718D8E59" w14:textId="77777777" w:rsidR="00160AF2" w:rsidRPr="004464EE" w:rsidRDefault="00160AF2" w:rsidP="00160AF2">
      <w:pPr>
        <w:numPr>
          <w:ilvl w:val="0"/>
          <w:numId w:val="31"/>
        </w:numPr>
      </w:pPr>
      <w:r w:rsidRPr="004464EE">
        <w:t>___________________ statutair gevestigd te: _______________ nummer handelsregister __________</w:t>
      </w:r>
    </w:p>
    <w:p w14:paraId="5E9AE50A" w14:textId="77777777" w:rsidR="00160AF2" w:rsidRPr="004464EE" w:rsidRDefault="00160AF2" w:rsidP="00160AF2"/>
    <w:p w14:paraId="7751A272" w14:textId="77777777" w:rsidR="00160AF2" w:rsidRPr="004464EE" w:rsidRDefault="00160AF2" w:rsidP="00160AF2">
      <w:pPr>
        <w:numPr>
          <w:ilvl w:val="0"/>
          <w:numId w:val="31"/>
        </w:numPr>
      </w:pPr>
      <w:r w:rsidRPr="004464EE">
        <w:t>___________________ statutair gevestigd te: _______________ nummer handelsregister __________</w:t>
      </w:r>
    </w:p>
    <w:p w14:paraId="11D1EC3F" w14:textId="77777777" w:rsidR="00160AF2" w:rsidRPr="004464EE" w:rsidRDefault="00160AF2" w:rsidP="00160AF2"/>
    <w:p w14:paraId="3D60F80A" w14:textId="77777777" w:rsidR="00160AF2" w:rsidRPr="004464EE" w:rsidRDefault="00160AF2" w:rsidP="00160AF2">
      <w:pPr>
        <w:numPr>
          <w:ilvl w:val="0"/>
          <w:numId w:val="30"/>
        </w:numPr>
      </w:pPr>
      <w:r w:rsidRPr="004464EE">
        <w:t>Verklaart (verklaren) dat zij heeft kennisgenomen van de selectieleidraad voor deze aanbestedingsprocedure en onvoorwaardelijk met de daarin neergelegde procedure instemt;</w:t>
      </w:r>
    </w:p>
    <w:p w14:paraId="4C187897" w14:textId="77777777" w:rsidR="00160AF2" w:rsidRPr="004464EE" w:rsidRDefault="00160AF2" w:rsidP="00160AF2">
      <w:pPr>
        <w:numPr>
          <w:ilvl w:val="0"/>
          <w:numId w:val="30"/>
        </w:numPr>
      </w:pPr>
      <w:r w:rsidRPr="004464EE">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61D71457" w14:textId="77777777" w:rsidR="00160AF2" w:rsidRDefault="00160AF2" w:rsidP="00160AF2"/>
    <w:p w14:paraId="1334457E" w14:textId="77777777" w:rsidR="00160AF2" w:rsidRPr="004464EE" w:rsidRDefault="00160AF2" w:rsidP="00160AF2">
      <w:r w:rsidRPr="004464EE">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575ABE3A" w14:textId="77777777" w:rsidR="00160AF2" w:rsidRPr="004464EE" w:rsidRDefault="00160AF2" w:rsidP="00160AF2"/>
    <w:p w14:paraId="4F408D89" w14:textId="77777777" w:rsidR="00160AF2" w:rsidRPr="004464EE" w:rsidRDefault="00160AF2" w:rsidP="00160AF2">
      <w:r w:rsidRPr="004464EE">
        <w:t>Gedaan op ___________________________ (datum), te ___________________________________ (plaats)</w:t>
      </w:r>
    </w:p>
    <w:p w14:paraId="7A82B222" w14:textId="77777777" w:rsidR="00160AF2" w:rsidRPr="004464EE" w:rsidRDefault="00160AF2" w:rsidP="00160AF2"/>
    <w:p w14:paraId="02F8BBBD" w14:textId="77777777" w:rsidR="00160AF2" w:rsidRPr="004464EE" w:rsidRDefault="00160AF2" w:rsidP="00160AF2">
      <w:r w:rsidRPr="004464EE">
        <w:t>De inschrijver(s):</w:t>
      </w:r>
    </w:p>
    <w:p w14:paraId="1B46FF07" w14:textId="77777777" w:rsidR="00160AF2" w:rsidRPr="004464EE" w:rsidRDefault="00160AF2" w:rsidP="00160AF2"/>
    <w:p w14:paraId="0DB28052" w14:textId="77777777" w:rsidR="00160AF2" w:rsidRPr="004464EE" w:rsidRDefault="00160AF2" w:rsidP="00160AF2">
      <w:pPr>
        <w:numPr>
          <w:ilvl w:val="0"/>
          <w:numId w:val="32"/>
        </w:numPr>
      </w:pPr>
      <w:r w:rsidRPr="004464EE">
        <w:t>_____________________ (handtekening) ________________ (naam) ____________________ (functie)</w:t>
      </w:r>
    </w:p>
    <w:p w14:paraId="13F18CEE" w14:textId="77777777" w:rsidR="00160AF2" w:rsidRPr="004464EE" w:rsidRDefault="00160AF2" w:rsidP="00160AF2"/>
    <w:p w14:paraId="34B83059" w14:textId="77777777" w:rsidR="00160AF2" w:rsidRPr="004464EE" w:rsidRDefault="00160AF2" w:rsidP="00160AF2">
      <w:pPr>
        <w:numPr>
          <w:ilvl w:val="0"/>
          <w:numId w:val="32"/>
        </w:numPr>
      </w:pPr>
      <w:r w:rsidRPr="004464EE">
        <w:t>_____________________ (handtekening) ________________ (naam) ____________________ (functie)</w:t>
      </w:r>
    </w:p>
    <w:p w14:paraId="19238E6A" w14:textId="77777777" w:rsidR="00160AF2" w:rsidRPr="004464EE" w:rsidRDefault="00160AF2" w:rsidP="00160AF2"/>
    <w:p w14:paraId="041B484F" w14:textId="77777777" w:rsidR="00160AF2" w:rsidRPr="004464EE" w:rsidRDefault="00160AF2" w:rsidP="00160AF2"/>
    <w:p w14:paraId="25B1C356" w14:textId="77777777" w:rsidR="00160AF2" w:rsidRPr="004464EE" w:rsidRDefault="00160AF2" w:rsidP="00160AF2">
      <w:pPr>
        <w:numPr>
          <w:ilvl w:val="0"/>
          <w:numId w:val="32"/>
        </w:numPr>
      </w:pPr>
      <w:r w:rsidRPr="004464EE">
        <w:t>_____________________ (handtekening) ________________ (naam) ____________________ (functie)</w:t>
      </w:r>
      <w:bookmarkStart w:id="12" w:name="_GoBack"/>
      <w:bookmarkEnd w:id="12"/>
    </w:p>
    <w:sectPr w:rsidR="00160AF2" w:rsidRPr="004464EE"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4A4F"/>
    <w:multiLevelType w:val="hybridMultilevel"/>
    <w:tmpl w:val="F2EA85DE"/>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3714332B"/>
    <w:multiLevelType w:val="hybridMultilevel"/>
    <w:tmpl w:val="E4F8BFE6"/>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4"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9"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10"/>
  </w:num>
  <w:num w:numId="4">
    <w:abstractNumId w:val="9"/>
  </w:num>
  <w:num w:numId="5">
    <w:abstractNumId w:val="1"/>
  </w:num>
  <w:num w:numId="6">
    <w:abstractNumId w:val="5"/>
  </w:num>
  <w:num w:numId="7">
    <w:abstractNumId w:val="8"/>
  </w:num>
  <w:num w:numId="8">
    <w:abstractNumId w:val="7"/>
  </w:num>
  <w:num w:numId="9">
    <w:abstractNumId w:val="10"/>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7"/>
  </w:num>
  <w:num w:numId="20">
    <w:abstractNumId w:val="10"/>
  </w:num>
  <w:num w:numId="21">
    <w:abstractNumId w:val="1"/>
  </w:num>
  <w:num w:numId="22">
    <w:abstractNumId w:val="5"/>
  </w:num>
  <w:num w:numId="23">
    <w:abstractNumId w:val="8"/>
  </w:num>
  <w:num w:numId="24">
    <w:abstractNumId w:val="1"/>
  </w:num>
  <w:num w:numId="25">
    <w:abstractNumId w:val="1"/>
  </w:num>
  <w:num w:numId="26">
    <w:abstractNumId w:val="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EA0"/>
    <w:rsid w:val="000B46D8"/>
    <w:rsid w:val="00160AF2"/>
    <w:rsid w:val="00177A29"/>
    <w:rsid w:val="00221A91"/>
    <w:rsid w:val="002B5524"/>
    <w:rsid w:val="003B3222"/>
    <w:rsid w:val="00424DED"/>
    <w:rsid w:val="00432018"/>
    <w:rsid w:val="00482A4F"/>
    <w:rsid w:val="00527398"/>
    <w:rsid w:val="00583EA0"/>
    <w:rsid w:val="005D0A22"/>
    <w:rsid w:val="005E149F"/>
    <w:rsid w:val="00632123"/>
    <w:rsid w:val="00640A92"/>
    <w:rsid w:val="00673B2E"/>
    <w:rsid w:val="008104C5"/>
    <w:rsid w:val="008402D9"/>
    <w:rsid w:val="009175F9"/>
    <w:rsid w:val="009761CF"/>
    <w:rsid w:val="009B0D92"/>
    <w:rsid w:val="00A03098"/>
    <w:rsid w:val="00A3732E"/>
    <w:rsid w:val="00A53085"/>
    <w:rsid w:val="00BD0C39"/>
    <w:rsid w:val="00EB1492"/>
    <w:rsid w:val="00F12F0D"/>
    <w:rsid w:val="00F16E1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34F65"/>
  <w15:docId w15:val="{D1443F0B-CBEE-4884-8BFE-4DBA9CE9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83EA0"/>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583EA0"/>
    <w:pPr>
      <w:pageBreakBefore/>
      <w:numPr>
        <w:numId w:val="27"/>
      </w:numPr>
      <w:spacing w:after="560" w:line="560" w:lineRule="atLeast"/>
    </w:pPr>
    <w:rPr>
      <w:b/>
      <w:sz w:val="42"/>
      <w:szCs w:val="42"/>
    </w:rPr>
  </w:style>
  <w:style w:type="paragraph" w:customStyle="1" w:styleId="colofontitel">
    <w:name w:val="colofontitel"/>
    <w:basedOn w:val="Standaard"/>
    <w:next w:val="Standaard"/>
    <w:rsid w:val="00583EA0"/>
    <w:pPr>
      <w:keepNext/>
      <w:spacing w:before="270"/>
      <w:ind w:right="2268"/>
    </w:pPr>
    <w:rPr>
      <w:b/>
      <w:color w:val="5ABD00"/>
      <w:sz w:val="24"/>
    </w:rPr>
  </w:style>
  <w:style w:type="paragraph" w:styleId="Ballontekst">
    <w:name w:val="Balloon Text"/>
    <w:basedOn w:val="Standaard"/>
    <w:link w:val="BallontekstChar"/>
    <w:rsid w:val="0043201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432018"/>
    <w:rPr>
      <w:rFonts w:ascii="Segoe UI" w:eastAsia="Calibri" w:hAnsi="Segoe UI" w:cs="Segoe UI"/>
      <w:sz w:val="18"/>
      <w:szCs w:val="18"/>
      <w:lang w:eastAsia="en-US"/>
    </w:rPr>
  </w:style>
  <w:style w:type="paragraph" w:customStyle="1" w:styleId="OpsommingCijfers">
    <w:name w:val="Opsomming Cijfers"/>
    <w:basedOn w:val="Standaard"/>
    <w:qFormat/>
    <w:rsid w:val="00160AF2"/>
    <w:pPr>
      <w:numPr>
        <w:numId w:val="28"/>
      </w:numPr>
      <w:ind w:left="227" w:hanging="22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8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1332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Eefje</cp:lastModifiedBy>
  <cp:revision>2</cp:revision>
  <dcterms:created xsi:type="dcterms:W3CDTF">2020-11-04T07:39:00Z</dcterms:created>
  <dcterms:modified xsi:type="dcterms:W3CDTF">2020-11-04T07:39:00Z</dcterms:modified>
</cp:coreProperties>
</file>